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6EA4BD75" w:rsidR="009815C7" w:rsidRPr="007B0071" w:rsidRDefault="00736325" w:rsidP="00373F3E">
      <w:pPr>
        <w:spacing w:after="0" w:line="240" w:lineRule="auto"/>
        <w:jc w:val="center"/>
        <w:rPr>
          <w:rFonts w:ascii="Sylfaen" w:hAnsi="Sylfaen" w:cs="Sylfaen"/>
          <w:b/>
          <w:lang w:val="ka-GE"/>
        </w:rPr>
      </w:pPr>
      <w:r w:rsidRPr="00736325">
        <w:rPr>
          <w:rFonts w:ascii="Sylfaen" w:hAnsi="Sylfaen" w:cs="Sylfaen"/>
          <w:b/>
          <w:lang w:val="ka-GE"/>
        </w:rPr>
        <w:t>დავით აღმაშენებლის ხეივან</w:t>
      </w:r>
      <w:r w:rsidR="0029395A">
        <w:rPr>
          <w:rFonts w:ascii="Sylfaen" w:hAnsi="Sylfaen" w:cs="Sylfaen"/>
          <w:b/>
          <w:lang w:val="ka-GE"/>
        </w:rPr>
        <w:t>შ</w:t>
      </w:r>
      <w:r w:rsidRPr="00736325">
        <w:rPr>
          <w:rFonts w:ascii="Sylfaen" w:hAnsi="Sylfaen" w:cs="Sylfaen"/>
          <w:b/>
          <w:lang w:val="ka-GE"/>
        </w:rPr>
        <w:t xml:space="preserve">ი, ვ. ნოზაძის </w:t>
      </w:r>
      <w:r w:rsidR="0029395A">
        <w:rPr>
          <w:rFonts w:ascii="Sylfaen" w:hAnsi="Sylfaen" w:cs="Sylfaen"/>
          <w:b/>
          <w:lang w:val="ka-GE"/>
        </w:rPr>
        <w:t>ქ. N</w:t>
      </w:r>
      <w:r w:rsidRPr="00736325">
        <w:rPr>
          <w:rFonts w:ascii="Sylfaen" w:hAnsi="Sylfaen" w:cs="Sylfaen"/>
          <w:b/>
          <w:lang w:val="ka-GE"/>
        </w:rPr>
        <w:t>1</w:t>
      </w:r>
      <w:r w:rsidR="0029395A">
        <w:rPr>
          <w:rFonts w:ascii="Sylfaen" w:hAnsi="Sylfaen" w:cs="Sylfaen"/>
          <w:b/>
          <w:lang w:val="ka-GE"/>
        </w:rPr>
        <w:t>-ის</w:t>
      </w:r>
      <w:r w:rsidRPr="00736325">
        <w:rPr>
          <w:rFonts w:ascii="Sylfaen" w:hAnsi="Sylfaen" w:cs="Sylfaen"/>
          <w:b/>
          <w:lang w:val="ka-GE"/>
        </w:rPr>
        <w:t xml:space="preserve"> მიმდებ</w:t>
      </w:r>
      <w:r>
        <w:rPr>
          <w:rFonts w:ascii="Sylfaen" w:hAnsi="Sylfaen" w:cs="Sylfaen"/>
          <w:b/>
          <w:lang w:val="ka-GE"/>
        </w:rPr>
        <w:t>არედ წყალარინების ქსელის მოწყობის</w:t>
      </w:r>
      <w:r>
        <w:rPr>
          <w:rFonts w:ascii="Sylfaen" w:hAnsi="Sylfaen" w:cs="Sylfaen"/>
          <w:b/>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0768AC06" w:rsidR="001F6753" w:rsidRDefault="001F6753" w:rsidP="00665C42">
      <w:pPr>
        <w:spacing w:after="0" w:line="360" w:lineRule="auto"/>
        <w:jc w:val="center"/>
        <w:rPr>
          <w:rFonts w:asciiTheme="minorHAnsi" w:hAnsiTheme="minorHAnsi"/>
          <w:b/>
          <w:lang w:val="ka-GE"/>
        </w:rPr>
      </w:pPr>
    </w:p>
    <w:p w14:paraId="559C241E" w14:textId="77777777" w:rsidR="00EF18AF" w:rsidRPr="00EF18AF" w:rsidRDefault="00EF18AF" w:rsidP="00665C42">
      <w:pPr>
        <w:spacing w:after="0" w:line="360" w:lineRule="auto"/>
        <w:jc w:val="center"/>
        <w:rPr>
          <w:rFonts w:asciiTheme="minorHAnsi" w:hAnsiTheme="minorHAnsi"/>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7ED481F9"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29395A" w:rsidRPr="0029395A">
        <w:rPr>
          <w:rFonts w:ascii="Sylfaen" w:hAnsi="Sylfaen" w:cs="Sylfaen"/>
          <w:lang w:val="ka-GE"/>
        </w:rPr>
        <w:t xml:space="preserve">დავით აღმაშენებლის ხეივანში, ვ. ნოზაძის ქ. N1-ის მიმდებარედ წყალარინების </w:t>
      </w:r>
      <w:r w:rsidR="005619A2" w:rsidRPr="005619A2">
        <w:rPr>
          <w:rFonts w:ascii="Sylfaen" w:hAnsi="Sylfaen" w:cs="Sylfaen"/>
          <w:lang w:val="ka-GE"/>
        </w:rPr>
        <w:t xml:space="preserve">ქსელის მოწყობის </w:t>
      </w:r>
      <w:r w:rsidR="008A1EC0">
        <w:rPr>
          <w:rFonts w:ascii="Sylfaen" w:hAnsi="Sylfaen" w:cs="Sylfaen"/>
        </w:rPr>
        <w:t xml:space="preserve">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233B03CD" w:rsidR="00DB5C8D" w:rsidRPr="006005A1" w:rsidRDefault="0029395A" w:rsidP="00696A50">
      <w:pPr>
        <w:spacing w:after="0" w:line="240" w:lineRule="auto"/>
        <w:jc w:val="both"/>
        <w:rPr>
          <w:rFonts w:ascii="Sylfaen" w:hAnsi="Sylfaen" w:cs="Sylfaen"/>
          <w:lang w:val="ka-GE"/>
        </w:rPr>
      </w:pPr>
      <w:r w:rsidRPr="0029395A">
        <w:rPr>
          <w:rFonts w:ascii="Sylfaen" w:hAnsi="Sylfaen" w:cs="Sylfaen"/>
          <w:lang w:val="ka-GE"/>
        </w:rPr>
        <w:t xml:space="preserve">დავით აღმაშენებლის ხეივანში, ვ. ნოზაძის ქ. N1-ის მიმდებარედ წყალარინების </w:t>
      </w:r>
      <w:r w:rsidR="005619A2" w:rsidRPr="005619A2">
        <w:rPr>
          <w:rFonts w:ascii="Sylfaen" w:hAnsi="Sylfaen" w:cs="Sylfaen"/>
          <w:lang w:val="ka-GE"/>
        </w:rPr>
        <w:t xml:space="preserve">ქსელის მოწყობის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28CF736"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5619A2">
        <w:rPr>
          <w:rFonts w:ascii="Sylfaen" w:hAnsi="Sylfaen"/>
          <w:lang w:val="ka-GE"/>
        </w:rPr>
        <w:t>ვაკე-საბურთალოს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lastRenderedPageBreak/>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5E7BED9F"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8A1EC0">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29395A">
        <w:rPr>
          <w:rFonts w:ascii="Sylfaen" w:hAnsi="Sylfaen" w:cs="Sylfaen"/>
          <w:b/>
          <w:sz w:val="20"/>
          <w:szCs w:val="20"/>
          <w:lang w:val="ka-GE"/>
        </w:rPr>
        <w:t>2</w:t>
      </w:r>
      <w:r w:rsidR="00EF18AF">
        <w:rPr>
          <w:rFonts w:ascii="Sylfaen" w:hAnsi="Sylfaen" w:cs="Sylfaen"/>
          <w:b/>
          <w:sz w:val="20"/>
          <w:szCs w:val="20"/>
        </w:rPr>
        <w:t xml:space="preserve"> </w:t>
      </w:r>
      <w:r w:rsidR="00EF18AF">
        <w:rPr>
          <w:rFonts w:ascii="Sylfaen" w:hAnsi="Sylfaen" w:cs="Sylfaen"/>
          <w:b/>
          <w:sz w:val="20"/>
          <w:szCs w:val="20"/>
          <w:lang w:val="ka-GE"/>
        </w:rPr>
        <w:t>ივნისი</w:t>
      </w:r>
      <w:bookmarkStart w:id="1" w:name="_GoBack"/>
      <w:bookmarkEnd w:id="1"/>
      <w:r w:rsidR="00843B2B">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lastRenderedPageBreak/>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84D2A3" w14:textId="77777777" w:rsidR="000F35C5" w:rsidRDefault="000F35C5" w:rsidP="007902EA">
      <w:pPr>
        <w:spacing w:after="0" w:line="240" w:lineRule="auto"/>
      </w:pPr>
      <w:r>
        <w:separator/>
      </w:r>
    </w:p>
  </w:endnote>
  <w:endnote w:type="continuationSeparator" w:id="0">
    <w:p w14:paraId="543248E7" w14:textId="77777777" w:rsidR="000F35C5" w:rsidRDefault="000F35C5"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01"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134A589" w:rsidR="004A3BD8" w:rsidRDefault="004A3BD8">
        <w:pPr>
          <w:pStyle w:val="Footer"/>
          <w:jc w:val="right"/>
        </w:pPr>
        <w:r>
          <w:fldChar w:fldCharType="begin"/>
        </w:r>
        <w:r>
          <w:instrText xml:space="preserve"> PAGE   \* MERGEFORMAT </w:instrText>
        </w:r>
        <w:r>
          <w:fldChar w:fldCharType="separate"/>
        </w:r>
        <w:r w:rsidR="00EF18AF">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CF5BA4" w14:textId="77777777" w:rsidR="000F35C5" w:rsidRDefault="000F35C5" w:rsidP="007902EA">
      <w:pPr>
        <w:spacing w:after="0" w:line="240" w:lineRule="auto"/>
      </w:pPr>
      <w:r>
        <w:separator/>
      </w:r>
    </w:p>
  </w:footnote>
  <w:footnote w:type="continuationSeparator" w:id="0">
    <w:p w14:paraId="7061E9DA" w14:textId="77777777" w:rsidR="000F35C5" w:rsidRDefault="000F35C5"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5C5"/>
    <w:rsid w:val="000F3872"/>
    <w:rsid w:val="000F4D71"/>
    <w:rsid w:val="000F63C5"/>
    <w:rsid w:val="000F6B60"/>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57C96"/>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9395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2F506C"/>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1FF"/>
    <w:rsid w:val="003B5A5E"/>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738"/>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19A2"/>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46CD"/>
    <w:rsid w:val="00735828"/>
    <w:rsid w:val="00736325"/>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0388B"/>
    <w:rsid w:val="0081634F"/>
    <w:rsid w:val="00822939"/>
    <w:rsid w:val="008246F4"/>
    <w:rsid w:val="00824EDA"/>
    <w:rsid w:val="00826878"/>
    <w:rsid w:val="00833770"/>
    <w:rsid w:val="0083614B"/>
    <w:rsid w:val="008374C0"/>
    <w:rsid w:val="008401B6"/>
    <w:rsid w:val="008421EC"/>
    <w:rsid w:val="00843B2B"/>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1EC0"/>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5EF4"/>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D7915"/>
    <w:rsid w:val="00BE0965"/>
    <w:rsid w:val="00BE187B"/>
    <w:rsid w:val="00BE1A34"/>
    <w:rsid w:val="00BE3060"/>
    <w:rsid w:val="00BE4678"/>
    <w:rsid w:val="00BF5EFE"/>
    <w:rsid w:val="00C01CD2"/>
    <w:rsid w:val="00C021B6"/>
    <w:rsid w:val="00C04F30"/>
    <w:rsid w:val="00C06F22"/>
    <w:rsid w:val="00C11E31"/>
    <w:rsid w:val="00C12270"/>
    <w:rsid w:val="00C14986"/>
    <w:rsid w:val="00C14D7A"/>
    <w:rsid w:val="00C21B8B"/>
    <w:rsid w:val="00C32F5D"/>
    <w:rsid w:val="00C33D82"/>
    <w:rsid w:val="00C406C8"/>
    <w:rsid w:val="00C40C8C"/>
    <w:rsid w:val="00C4147D"/>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363B"/>
    <w:rsid w:val="00EB217E"/>
    <w:rsid w:val="00EB2E15"/>
    <w:rsid w:val="00EC2046"/>
    <w:rsid w:val="00ED55AB"/>
    <w:rsid w:val="00EE0A2D"/>
    <w:rsid w:val="00EE13E4"/>
    <w:rsid w:val="00EE612A"/>
    <w:rsid w:val="00EF18AF"/>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F7F1D6-FB05-4C78-9181-57786027A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1740</TotalTime>
  <Pages>6</Pages>
  <Words>1080</Words>
  <Characters>6159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277</cp:revision>
  <cp:lastPrinted>2015-07-27T06:36:00Z</cp:lastPrinted>
  <dcterms:created xsi:type="dcterms:W3CDTF">2017-02-28T15:04:00Z</dcterms:created>
  <dcterms:modified xsi:type="dcterms:W3CDTF">2023-05-24T18:24:00Z</dcterms:modified>
</cp:coreProperties>
</file>